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2630F" w14:textId="77777777" w:rsidR="00C9117C" w:rsidRPr="00911686" w:rsidRDefault="004041A2">
      <w:pPr>
        <w:jc w:val="center"/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  <w:b/>
          <w:sz w:val="28"/>
        </w:rPr>
        <w:t>ČESTNÉ VYHLÁSENIE</w:t>
      </w:r>
    </w:p>
    <w:p w14:paraId="535ED89E" w14:textId="77777777" w:rsidR="00C9117C" w:rsidRPr="00911686" w:rsidRDefault="004041A2">
      <w:pPr>
        <w:jc w:val="center"/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  <w:i/>
        </w:rPr>
        <w:t>zákonného</w:t>
      </w:r>
      <w:proofErr w:type="spellEnd"/>
      <w:r w:rsidRPr="00911686">
        <w:rPr>
          <w:rFonts w:ascii="Times New Roman" w:hAnsi="Times New Roman" w:cs="Times New Roman"/>
          <w:i/>
        </w:rPr>
        <w:t xml:space="preserve"> </w:t>
      </w:r>
      <w:proofErr w:type="spellStart"/>
      <w:r w:rsidRPr="00911686">
        <w:rPr>
          <w:rFonts w:ascii="Times New Roman" w:hAnsi="Times New Roman" w:cs="Times New Roman"/>
          <w:i/>
        </w:rPr>
        <w:t>zástupcu</w:t>
      </w:r>
      <w:proofErr w:type="spellEnd"/>
      <w:r w:rsidRPr="00911686">
        <w:rPr>
          <w:rFonts w:ascii="Times New Roman" w:hAnsi="Times New Roman" w:cs="Times New Roman"/>
          <w:i/>
        </w:rPr>
        <w:t xml:space="preserve"> </w:t>
      </w:r>
      <w:proofErr w:type="spellStart"/>
      <w:r w:rsidRPr="00911686">
        <w:rPr>
          <w:rFonts w:ascii="Times New Roman" w:hAnsi="Times New Roman" w:cs="Times New Roman"/>
          <w:i/>
        </w:rPr>
        <w:t>žiaka</w:t>
      </w:r>
      <w:proofErr w:type="spellEnd"/>
      <w:r w:rsidRPr="00911686">
        <w:rPr>
          <w:rFonts w:ascii="Times New Roman" w:hAnsi="Times New Roman" w:cs="Times New Roman"/>
          <w:i/>
        </w:rPr>
        <w:t xml:space="preserve"> / </w:t>
      </w:r>
      <w:proofErr w:type="spellStart"/>
      <w:r w:rsidRPr="00911686">
        <w:rPr>
          <w:rFonts w:ascii="Times New Roman" w:hAnsi="Times New Roman" w:cs="Times New Roman"/>
          <w:i/>
        </w:rPr>
        <w:t>plnoletého</w:t>
      </w:r>
      <w:proofErr w:type="spellEnd"/>
      <w:r w:rsidRPr="00911686">
        <w:rPr>
          <w:rFonts w:ascii="Times New Roman" w:hAnsi="Times New Roman" w:cs="Times New Roman"/>
          <w:i/>
        </w:rPr>
        <w:t xml:space="preserve"> </w:t>
      </w:r>
      <w:proofErr w:type="spellStart"/>
      <w:r w:rsidRPr="00911686">
        <w:rPr>
          <w:rFonts w:ascii="Times New Roman" w:hAnsi="Times New Roman" w:cs="Times New Roman"/>
          <w:i/>
        </w:rPr>
        <w:t>žiaka</w:t>
      </w:r>
      <w:proofErr w:type="spellEnd"/>
    </w:p>
    <w:p w14:paraId="78A8F8A4" w14:textId="77777777" w:rsidR="00C9117C" w:rsidRPr="00251386" w:rsidRDefault="004041A2" w:rsidP="00251386">
      <w:pPr>
        <w:jc w:val="center"/>
        <w:rPr>
          <w:rFonts w:ascii="Times New Roman" w:hAnsi="Times New Roman" w:cs="Times New Roman"/>
        </w:rPr>
      </w:pPr>
      <w:r w:rsidRPr="00251386">
        <w:rPr>
          <w:rFonts w:ascii="Times New Roman" w:hAnsi="Times New Roman" w:cs="Times New Roman"/>
        </w:rPr>
        <w:t>(</w:t>
      </w:r>
      <w:proofErr w:type="spellStart"/>
      <w:r w:rsidRPr="00251386">
        <w:rPr>
          <w:rFonts w:ascii="Times New Roman" w:hAnsi="Times New Roman" w:cs="Times New Roman"/>
        </w:rPr>
        <w:t>nehodiace</w:t>
      </w:r>
      <w:proofErr w:type="spellEnd"/>
      <w:r w:rsidRPr="00251386">
        <w:rPr>
          <w:rFonts w:ascii="Times New Roman" w:hAnsi="Times New Roman" w:cs="Times New Roman"/>
        </w:rPr>
        <w:t xml:space="preserve"> </w:t>
      </w:r>
      <w:proofErr w:type="spellStart"/>
      <w:r w:rsidRPr="00251386">
        <w:rPr>
          <w:rFonts w:ascii="Times New Roman" w:hAnsi="Times New Roman" w:cs="Times New Roman"/>
        </w:rPr>
        <w:t>sa</w:t>
      </w:r>
      <w:proofErr w:type="spellEnd"/>
      <w:r w:rsidRPr="00251386">
        <w:rPr>
          <w:rFonts w:ascii="Times New Roman" w:hAnsi="Times New Roman" w:cs="Times New Roman"/>
        </w:rPr>
        <w:t xml:space="preserve"> </w:t>
      </w:r>
      <w:proofErr w:type="spellStart"/>
      <w:r w:rsidRPr="00251386">
        <w:rPr>
          <w:rFonts w:ascii="Times New Roman" w:hAnsi="Times New Roman" w:cs="Times New Roman"/>
        </w:rPr>
        <w:t>prečiarknite</w:t>
      </w:r>
      <w:proofErr w:type="spellEnd"/>
      <w:r w:rsidRPr="00251386">
        <w:rPr>
          <w:rFonts w:ascii="Times New Roman" w:hAnsi="Times New Roman" w:cs="Times New Roman"/>
        </w:rPr>
        <w:t>)</w:t>
      </w:r>
    </w:p>
    <w:p w14:paraId="0557A437" w14:textId="77777777" w:rsidR="002835E1" w:rsidRPr="00251386" w:rsidRDefault="00000000" w:rsidP="00251386">
      <w:pPr>
        <w:jc w:val="both"/>
        <w:rPr>
          <w:rFonts w:ascii="Times New Roman" w:hAnsi="Times New Roman" w:cs="Times New Roman"/>
        </w:rPr>
      </w:pPr>
      <w:r w:rsidRPr="00251386">
        <w:rPr>
          <w:rFonts w:ascii="Times New Roman" w:hAnsi="Times New Roman" w:cs="Times New Roman"/>
        </w:rPr>
        <w:t>Poznámka: Vyplňte a podpíšte iba relevantnú časť. Pri plnoletom žiakovi sa údaje o zákonných zástupcoch nevypĺňajú.</w:t>
      </w:r>
    </w:p>
    <w:p w14:paraId="0E43968B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51F30DB0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633AFF">
        <w:rPr>
          <w:rFonts w:ascii="Times New Roman" w:hAnsi="Times New Roman" w:cs="Times New Roman"/>
          <w:b/>
          <w:bCs/>
        </w:rPr>
        <w:t>Zákonný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33AFF">
        <w:rPr>
          <w:rFonts w:ascii="Times New Roman" w:hAnsi="Times New Roman" w:cs="Times New Roman"/>
          <w:b/>
          <w:bCs/>
        </w:rPr>
        <w:t>zástupca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1</w:t>
      </w:r>
      <w:r w:rsidRPr="00911686">
        <w:rPr>
          <w:rFonts w:ascii="Times New Roman" w:hAnsi="Times New Roman" w:cs="Times New Roman"/>
        </w:rPr>
        <w:t xml:space="preserve">: </w:t>
      </w:r>
      <w:proofErr w:type="spellStart"/>
      <w:r w:rsidRPr="00911686">
        <w:rPr>
          <w:rFonts w:ascii="Times New Roman" w:hAnsi="Times New Roman" w:cs="Times New Roman"/>
        </w:rPr>
        <w:t>meno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priezvisko</w:t>
      </w:r>
      <w:proofErr w:type="spellEnd"/>
      <w:r w:rsidRPr="00911686">
        <w:rPr>
          <w:rFonts w:ascii="Times New Roman" w:hAnsi="Times New Roman" w:cs="Times New Roman"/>
        </w:rPr>
        <w:t xml:space="preserve">; </w:t>
      </w:r>
      <w:proofErr w:type="spellStart"/>
      <w:r w:rsidRPr="00911686">
        <w:rPr>
          <w:rFonts w:ascii="Times New Roman" w:hAnsi="Times New Roman" w:cs="Times New Roman"/>
        </w:rPr>
        <w:t>adresa</w:t>
      </w:r>
      <w:proofErr w:type="spellEnd"/>
      <w:r w:rsidRPr="00911686">
        <w:rPr>
          <w:rFonts w:ascii="Times New Roman" w:hAnsi="Times New Roman" w:cs="Times New Roman"/>
        </w:rPr>
        <w:t xml:space="preserve"> (</w:t>
      </w:r>
      <w:proofErr w:type="spellStart"/>
      <w:r w:rsidRPr="00911686">
        <w:rPr>
          <w:rFonts w:ascii="Times New Roman" w:hAnsi="Times New Roman" w:cs="Times New Roman"/>
        </w:rPr>
        <w:t>ulica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číslo</w:t>
      </w:r>
      <w:proofErr w:type="spellEnd"/>
      <w:r w:rsidRPr="00911686">
        <w:rPr>
          <w:rFonts w:ascii="Times New Roman" w:hAnsi="Times New Roman" w:cs="Times New Roman"/>
        </w:rPr>
        <w:t xml:space="preserve">, PSČ, </w:t>
      </w:r>
      <w:proofErr w:type="spellStart"/>
      <w:r w:rsidRPr="00911686">
        <w:rPr>
          <w:rFonts w:ascii="Times New Roman" w:hAnsi="Times New Roman" w:cs="Times New Roman"/>
        </w:rPr>
        <w:t>obec</w:t>
      </w:r>
      <w:proofErr w:type="spellEnd"/>
      <w:r w:rsidRPr="00911686">
        <w:rPr>
          <w:rFonts w:ascii="Times New Roman" w:hAnsi="Times New Roman" w:cs="Times New Roman"/>
        </w:rPr>
        <w:t>); tel./e‑mail</w:t>
      </w:r>
    </w:p>
    <w:p w14:paraId="746105CE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  <w:r w:rsidR="008D1F3D">
        <w:rPr>
          <w:rFonts w:ascii="Times New Roman" w:hAnsi="Times New Roman" w:cs="Times New Roman"/>
        </w:rPr>
        <w:t>..................................</w:t>
      </w:r>
    </w:p>
    <w:p w14:paraId="4928AD1E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633AFF">
        <w:rPr>
          <w:rFonts w:ascii="Times New Roman" w:hAnsi="Times New Roman" w:cs="Times New Roman"/>
          <w:b/>
          <w:bCs/>
        </w:rPr>
        <w:t>Zákonný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33AFF">
        <w:rPr>
          <w:rFonts w:ascii="Times New Roman" w:hAnsi="Times New Roman" w:cs="Times New Roman"/>
          <w:b/>
          <w:bCs/>
        </w:rPr>
        <w:t>zástupca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2</w:t>
      </w:r>
      <w:r w:rsidRPr="00911686">
        <w:rPr>
          <w:rFonts w:ascii="Times New Roman" w:hAnsi="Times New Roman" w:cs="Times New Roman"/>
        </w:rPr>
        <w:t xml:space="preserve">: </w:t>
      </w:r>
      <w:proofErr w:type="spellStart"/>
      <w:r w:rsidRPr="00911686">
        <w:rPr>
          <w:rFonts w:ascii="Times New Roman" w:hAnsi="Times New Roman" w:cs="Times New Roman"/>
        </w:rPr>
        <w:t>meno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priezvisko</w:t>
      </w:r>
      <w:proofErr w:type="spellEnd"/>
      <w:r w:rsidRPr="00911686">
        <w:rPr>
          <w:rFonts w:ascii="Times New Roman" w:hAnsi="Times New Roman" w:cs="Times New Roman"/>
        </w:rPr>
        <w:t xml:space="preserve">; </w:t>
      </w:r>
      <w:proofErr w:type="spellStart"/>
      <w:r w:rsidRPr="00911686">
        <w:rPr>
          <w:rFonts w:ascii="Times New Roman" w:hAnsi="Times New Roman" w:cs="Times New Roman"/>
        </w:rPr>
        <w:t>adresa</w:t>
      </w:r>
      <w:proofErr w:type="spellEnd"/>
      <w:r w:rsidRPr="00911686">
        <w:rPr>
          <w:rFonts w:ascii="Times New Roman" w:hAnsi="Times New Roman" w:cs="Times New Roman"/>
        </w:rPr>
        <w:t xml:space="preserve"> (</w:t>
      </w:r>
      <w:proofErr w:type="spellStart"/>
      <w:r w:rsidRPr="00911686">
        <w:rPr>
          <w:rFonts w:ascii="Times New Roman" w:hAnsi="Times New Roman" w:cs="Times New Roman"/>
        </w:rPr>
        <w:t>ulica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číslo</w:t>
      </w:r>
      <w:proofErr w:type="spellEnd"/>
      <w:r w:rsidRPr="00911686">
        <w:rPr>
          <w:rFonts w:ascii="Times New Roman" w:hAnsi="Times New Roman" w:cs="Times New Roman"/>
        </w:rPr>
        <w:t xml:space="preserve">, PSČ, </w:t>
      </w:r>
      <w:proofErr w:type="spellStart"/>
      <w:r w:rsidRPr="00911686">
        <w:rPr>
          <w:rFonts w:ascii="Times New Roman" w:hAnsi="Times New Roman" w:cs="Times New Roman"/>
        </w:rPr>
        <w:t>obec</w:t>
      </w:r>
      <w:proofErr w:type="spellEnd"/>
      <w:r w:rsidRPr="00911686">
        <w:rPr>
          <w:rFonts w:ascii="Times New Roman" w:hAnsi="Times New Roman" w:cs="Times New Roman"/>
        </w:rPr>
        <w:t>); tel./e‑mail</w:t>
      </w:r>
    </w:p>
    <w:p w14:paraId="38862659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  <w:r w:rsidR="009F0A81">
        <w:rPr>
          <w:rFonts w:ascii="Times New Roman" w:hAnsi="Times New Roman" w:cs="Times New Roman"/>
        </w:rPr>
        <w:t>.................................</w:t>
      </w:r>
    </w:p>
    <w:p w14:paraId="0D7A04FE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633AFF">
        <w:rPr>
          <w:rFonts w:ascii="Times New Roman" w:hAnsi="Times New Roman" w:cs="Times New Roman"/>
          <w:b/>
          <w:bCs/>
        </w:rPr>
        <w:t>Plnoletý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33AFF">
        <w:rPr>
          <w:rFonts w:ascii="Times New Roman" w:hAnsi="Times New Roman" w:cs="Times New Roman"/>
          <w:b/>
          <w:bCs/>
        </w:rPr>
        <w:t>žiak</w:t>
      </w:r>
      <w:proofErr w:type="spellEnd"/>
      <w:r w:rsidRPr="00633AFF">
        <w:rPr>
          <w:rFonts w:ascii="Times New Roman" w:hAnsi="Times New Roman" w:cs="Times New Roman"/>
          <w:b/>
          <w:bCs/>
        </w:rPr>
        <w:t>:</w:t>
      </w:r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meno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priezvisko</w:t>
      </w:r>
      <w:proofErr w:type="spellEnd"/>
      <w:r w:rsidRPr="00911686">
        <w:rPr>
          <w:rFonts w:ascii="Times New Roman" w:hAnsi="Times New Roman" w:cs="Times New Roman"/>
        </w:rPr>
        <w:t xml:space="preserve">; </w:t>
      </w:r>
      <w:proofErr w:type="spellStart"/>
      <w:r w:rsidRPr="00911686">
        <w:rPr>
          <w:rFonts w:ascii="Times New Roman" w:hAnsi="Times New Roman" w:cs="Times New Roman"/>
        </w:rPr>
        <w:t>adresa</w:t>
      </w:r>
      <w:proofErr w:type="spellEnd"/>
      <w:r w:rsidRPr="00911686">
        <w:rPr>
          <w:rFonts w:ascii="Times New Roman" w:hAnsi="Times New Roman" w:cs="Times New Roman"/>
        </w:rPr>
        <w:t xml:space="preserve"> (</w:t>
      </w:r>
      <w:proofErr w:type="spellStart"/>
      <w:r w:rsidRPr="00911686">
        <w:rPr>
          <w:rFonts w:ascii="Times New Roman" w:hAnsi="Times New Roman" w:cs="Times New Roman"/>
        </w:rPr>
        <w:t>ulica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číslo</w:t>
      </w:r>
      <w:proofErr w:type="spellEnd"/>
      <w:r w:rsidRPr="00911686">
        <w:rPr>
          <w:rFonts w:ascii="Times New Roman" w:hAnsi="Times New Roman" w:cs="Times New Roman"/>
        </w:rPr>
        <w:t>, PSČ, obec)</w:t>
      </w:r>
    </w:p>
    <w:p w14:paraId="1D1E43E4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  <w:r w:rsidR="009F0A81">
        <w:rPr>
          <w:rFonts w:ascii="Times New Roman" w:hAnsi="Times New Roman" w:cs="Times New Roman"/>
        </w:rPr>
        <w:t>.................................</w:t>
      </w:r>
      <w:r w:rsidRPr="00911686">
        <w:rPr>
          <w:rFonts w:ascii="Times New Roman" w:hAnsi="Times New Roman" w:cs="Times New Roman"/>
        </w:rPr>
        <w:t>.</w:t>
      </w:r>
    </w:p>
    <w:p w14:paraId="2D1F3D79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228614EA" w14:textId="77777777" w:rsidR="00C9117C" w:rsidRPr="00251386" w:rsidRDefault="004041A2">
      <w:pPr>
        <w:rPr>
          <w:rFonts w:ascii="Times New Roman" w:hAnsi="Times New Roman" w:cs="Times New Roman"/>
        </w:rPr>
      </w:pPr>
      <w:r w:rsidRPr="00251386">
        <w:rPr>
          <w:rFonts w:ascii="Times New Roman" w:hAnsi="Times New Roman" w:cs="Times New Roman"/>
        </w:rPr>
        <w:t>Ako zákonný zástupca žiaka / plnoletý žiak ........................................................, svojim podpisom potvrdzujem správnosť a pravdivosť údajov uvedených v elektronickej prihláške a vyhlasujem, že som nezamlčal(a) žiadne závažné skutočnosti.</w:t>
      </w:r>
    </w:p>
    <w:p w14:paraId="0CDD1334" w14:textId="77777777" w:rsidR="00C9117C" w:rsidRPr="00911686" w:rsidRDefault="004041A2" w:rsidP="00251386">
      <w:pPr>
        <w:jc w:val="both"/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</w:rPr>
        <w:t>Ďalej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vyhlasujem</w:t>
      </w:r>
      <w:proofErr w:type="spellEnd"/>
      <w:r w:rsidRPr="00911686">
        <w:rPr>
          <w:rFonts w:ascii="Times New Roman" w:hAnsi="Times New Roman" w:cs="Times New Roman"/>
        </w:rPr>
        <w:t xml:space="preserve">, </w:t>
      </w:r>
      <w:proofErr w:type="spellStart"/>
      <w:r w:rsidRPr="00911686">
        <w:rPr>
          <w:rFonts w:ascii="Times New Roman" w:hAnsi="Times New Roman" w:cs="Times New Roman"/>
        </w:rPr>
        <w:t>že</w:t>
      </w:r>
      <w:proofErr w:type="spellEnd"/>
      <w:r w:rsidRPr="00911686">
        <w:rPr>
          <w:rFonts w:ascii="Times New Roman" w:hAnsi="Times New Roman" w:cs="Times New Roman"/>
        </w:rPr>
        <w:t xml:space="preserve"> v </w:t>
      </w:r>
      <w:proofErr w:type="spellStart"/>
      <w:r w:rsidRPr="00911686">
        <w:rPr>
          <w:rFonts w:ascii="Times New Roman" w:hAnsi="Times New Roman" w:cs="Times New Roman"/>
        </w:rPr>
        <w:t>prípade</w:t>
      </w:r>
      <w:proofErr w:type="spellEnd"/>
      <w:r w:rsidRPr="00911686">
        <w:rPr>
          <w:rFonts w:ascii="Times New Roman" w:hAnsi="Times New Roman" w:cs="Times New Roman"/>
        </w:rPr>
        <w:t xml:space="preserve">, </w:t>
      </w:r>
      <w:proofErr w:type="spellStart"/>
      <w:r w:rsidRPr="00911686">
        <w:rPr>
          <w:rFonts w:ascii="Times New Roman" w:hAnsi="Times New Roman" w:cs="Times New Roman"/>
        </w:rPr>
        <w:t>ak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dôjde</w:t>
      </w:r>
      <w:proofErr w:type="spellEnd"/>
      <w:r w:rsidRPr="00911686">
        <w:rPr>
          <w:rFonts w:ascii="Times New Roman" w:hAnsi="Times New Roman" w:cs="Times New Roman"/>
        </w:rPr>
        <w:t xml:space="preserve"> k </w:t>
      </w:r>
      <w:proofErr w:type="spellStart"/>
      <w:r w:rsidRPr="00911686">
        <w:rPr>
          <w:rFonts w:ascii="Times New Roman" w:hAnsi="Times New Roman" w:cs="Times New Roman"/>
        </w:rPr>
        <w:t>zmene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mnou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uvedených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osobných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údajov</w:t>
      </w:r>
      <w:proofErr w:type="spellEnd"/>
      <w:r w:rsidRPr="00911686">
        <w:rPr>
          <w:rFonts w:ascii="Times New Roman" w:hAnsi="Times New Roman" w:cs="Times New Roman"/>
        </w:rPr>
        <w:t xml:space="preserve"> v </w:t>
      </w:r>
      <w:proofErr w:type="spellStart"/>
      <w:r w:rsidRPr="00911686">
        <w:rPr>
          <w:rFonts w:ascii="Times New Roman" w:hAnsi="Times New Roman" w:cs="Times New Roman"/>
        </w:rPr>
        <w:t>prihláške</w:t>
      </w:r>
      <w:proofErr w:type="spellEnd"/>
      <w:r w:rsidRPr="00911686">
        <w:rPr>
          <w:rFonts w:ascii="Times New Roman" w:hAnsi="Times New Roman" w:cs="Times New Roman"/>
        </w:rPr>
        <w:t xml:space="preserve">, </w:t>
      </w:r>
      <w:proofErr w:type="spellStart"/>
      <w:r w:rsidRPr="00911686">
        <w:rPr>
          <w:rFonts w:ascii="Times New Roman" w:hAnsi="Times New Roman" w:cs="Times New Roman"/>
        </w:rPr>
        <w:t>oznámim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túto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zmenu</w:t>
      </w:r>
      <w:proofErr w:type="spellEnd"/>
      <w:r w:rsidRPr="00911686">
        <w:rPr>
          <w:rFonts w:ascii="Times New Roman" w:hAnsi="Times New Roman" w:cs="Times New Roman"/>
        </w:rPr>
        <w:t xml:space="preserve"> bez </w:t>
      </w:r>
      <w:proofErr w:type="spellStart"/>
      <w:r w:rsidRPr="00911686">
        <w:rPr>
          <w:rFonts w:ascii="Times New Roman" w:hAnsi="Times New Roman" w:cs="Times New Roman"/>
        </w:rPr>
        <w:t>zbytočného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odkladu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vedeniu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školského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internátu</w:t>
      </w:r>
      <w:proofErr w:type="spellEnd"/>
      <w:r w:rsidRPr="00911686">
        <w:rPr>
          <w:rFonts w:ascii="Times New Roman" w:hAnsi="Times New Roman" w:cs="Times New Roman"/>
        </w:rPr>
        <w:t xml:space="preserve">. </w:t>
      </w:r>
    </w:p>
    <w:p w14:paraId="18365C3A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787CE898" w14:textId="77777777" w:rsidR="00C9117C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 xml:space="preserve">V </w:t>
      </w:r>
      <w:r w:rsidRPr="00633AFF">
        <w:rPr>
          <w:rFonts w:ascii="Times New Roman" w:hAnsi="Times New Roman" w:cs="Times New Roman"/>
        </w:rPr>
        <w:t>........................................</w:t>
      </w:r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dňa</w:t>
      </w:r>
      <w:proofErr w:type="spellEnd"/>
      <w:r w:rsidRPr="00633AFF">
        <w:rPr>
          <w:rFonts w:ascii="Times New Roman" w:hAnsi="Times New Roman" w:cs="Times New Roman"/>
        </w:rPr>
        <w:t xml:space="preserve"> ...................</w:t>
      </w:r>
      <w:r w:rsidR="00A47226">
        <w:rPr>
          <w:rFonts w:ascii="Times New Roman" w:hAnsi="Times New Roman" w:cs="Times New Roman"/>
        </w:rPr>
        <w:t xml:space="preserve"> </w:t>
      </w:r>
    </w:p>
    <w:p w14:paraId="6AF41304" w14:textId="77777777" w:rsidR="00A47226" w:rsidRPr="00911686" w:rsidRDefault="00A47226">
      <w:pPr>
        <w:rPr>
          <w:rFonts w:ascii="Times New Roman" w:hAnsi="Times New Roman" w:cs="Times New Roman"/>
        </w:rPr>
      </w:pPr>
    </w:p>
    <w:p w14:paraId="308A6DC6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</w:rPr>
        <w:t>Podpis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zákonného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zástupcu</w:t>
      </w:r>
      <w:proofErr w:type="spellEnd"/>
      <w:r w:rsidRPr="00911686">
        <w:rPr>
          <w:rFonts w:ascii="Times New Roman" w:hAnsi="Times New Roman" w:cs="Times New Roman"/>
        </w:rPr>
        <w:t xml:space="preserve"> 1:  ............................................</w:t>
      </w:r>
    </w:p>
    <w:p w14:paraId="49A21F5E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6B9A3C34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 xml:space="preserve">V </w:t>
      </w:r>
      <w:r w:rsidRPr="00633AFF">
        <w:rPr>
          <w:rFonts w:ascii="Times New Roman" w:hAnsi="Times New Roman" w:cs="Times New Roman"/>
        </w:rPr>
        <w:t xml:space="preserve">........................................ </w:t>
      </w:r>
      <w:proofErr w:type="spellStart"/>
      <w:r w:rsidRPr="00911686">
        <w:rPr>
          <w:rFonts w:ascii="Times New Roman" w:hAnsi="Times New Roman" w:cs="Times New Roman"/>
        </w:rPr>
        <w:t>dňa</w:t>
      </w:r>
      <w:proofErr w:type="spellEnd"/>
      <w:r w:rsidRPr="00633AFF">
        <w:rPr>
          <w:rFonts w:ascii="Times New Roman" w:hAnsi="Times New Roman" w:cs="Times New Roman"/>
        </w:rPr>
        <w:t xml:space="preserve"> ...................</w:t>
      </w:r>
    </w:p>
    <w:p w14:paraId="170475AE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</w:rPr>
        <w:t>Podpis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zákonného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zástupcu</w:t>
      </w:r>
      <w:proofErr w:type="spellEnd"/>
      <w:r w:rsidRPr="00911686">
        <w:rPr>
          <w:rFonts w:ascii="Times New Roman" w:hAnsi="Times New Roman" w:cs="Times New Roman"/>
        </w:rPr>
        <w:t xml:space="preserve"> 2:  ............................................</w:t>
      </w:r>
    </w:p>
    <w:p w14:paraId="21233F26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603A4B5A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 xml:space="preserve">V </w:t>
      </w:r>
      <w:r w:rsidRPr="00633AFF">
        <w:rPr>
          <w:rFonts w:ascii="Times New Roman" w:hAnsi="Times New Roman" w:cs="Times New Roman"/>
        </w:rPr>
        <w:t>........................................</w:t>
      </w:r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dňa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r w:rsidRPr="00633AFF">
        <w:rPr>
          <w:rFonts w:ascii="Times New Roman" w:hAnsi="Times New Roman" w:cs="Times New Roman"/>
        </w:rPr>
        <w:t>...................</w:t>
      </w:r>
    </w:p>
    <w:p w14:paraId="69F36AEC" w14:textId="3ED5F78F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</w:rPr>
        <w:t>Podpis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plnoletého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žiaka</w:t>
      </w:r>
      <w:proofErr w:type="spellEnd"/>
      <w:r w:rsidRPr="00911686">
        <w:rPr>
          <w:rFonts w:ascii="Times New Roman" w:hAnsi="Times New Roman" w:cs="Times New Roman"/>
        </w:rPr>
        <w:t>:  ..................................................</w:t>
      </w:r>
      <w:r w:rsidR="00A47226">
        <w:rPr>
          <w:rFonts w:ascii="Times New Roman" w:hAnsi="Times New Roman" w:cs="Times New Roman"/>
        </w:rPr>
        <w:t>.</w:t>
      </w:r>
      <w:r w:rsidRPr="00911686">
        <w:rPr>
          <w:rFonts w:ascii="Times New Roman" w:hAnsi="Times New Roman" w:cs="Times New Roman"/>
        </w:rPr>
        <w:t>.</w:t>
      </w:r>
    </w:p>
    <w:sectPr w:rsidR="00C9117C" w:rsidRPr="0091168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5926025">
    <w:abstractNumId w:val="8"/>
  </w:num>
  <w:num w:numId="2" w16cid:durableId="548152297">
    <w:abstractNumId w:val="6"/>
  </w:num>
  <w:num w:numId="3" w16cid:durableId="362369784">
    <w:abstractNumId w:val="5"/>
  </w:num>
  <w:num w:numId="4" w16cid:durableId="312220839">
    <w:abstractNumId w:val="4"/>
  </w:num>
  <w:num w:numId="5" w16cid:durableId="538082437">
    <w:abstractNumId w:val="7"/>
  </w:num>
  <w:num w:numId="6" w16cid:durableId="1190803133">
    <w:abstractNumId w:val="3"/>
  </w:num>
  <w:num w:numId="7" w16cid:durableId="189803716">
    <w:abstractNumId w:val="2"/>
  </w:num>
  <w:num w:numId="8" w16cid:durableId="738938843">
    <w:abstractNumId w:val="1"/>
  </w:num>
  <w:num w:numId="9" w16cid:durableId="1462770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B4706"/>
    <w:rsid w:val="002154E5"/>
    <w:rsid w:val="00251386"/>
    <w:rsid w:val="002835E1"/>
    <w:rsid w:val="0029639D"/>
    <w:rsid w:val="00326F90"/>
    <w:rsid w:val="004041A2"/>
    <w:rsid w:val="005F37F9"/>
    <w:rsid w:val="00633AFF"/>
    <w:rsid w:val="00661313"/>
    <w:rsid w:val="0070707F"/>
    <w:rsid w:val="008D1F3D"/>
    <w:rsid w:val="00911686"/>
    <w:rsid w:val="009F0A81"/>
    <w:rsid w:val="00A220FC"/>
    <w:rsid w:val="00A47226"/>
    <w:rsid w:val="00A957CC"/>
    <w:rsid w:val="00AA1D8D"/>
    <w:rsid w:val="00AF6719"/>
    <w:rsid w:val="00B47730"/>
    <w:rsid w:val="00C9117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F95D9D"/>
  <w14:defaultImageDpi w14:val="300"/>
  <w15:docId w15:val="{352A258F-B4D6-415B-916D-A1718A34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rPr>
      <w:rFonts w:ascii="Calibri" w:eastAsia="Calibri" w:hAnsi="Calibri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Beáta Michalcová</cp:lastModifiedBy>
  <cp:revision>3</cp:revision>
  <cp:lastPrinted>2026-03-30T18:50:00Z</cp:lastPrinted>
  <dcterms:created xsi:type="dcterms:W3CDTF">2026-04-08T17:25:00Z</dcterms:created>
  <dcterms:modified xsi:type="dcterms:W3CDTF">2026-04-09T05:52:00Z</dcterms:modified>
  <cp:category/>
</cp:coreProperties>
</file>